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72C4F1" w14:textId="77777777" w:rsidR="007159AA" w:rsidRPr="008F69B1" w:rsidRDefault="007159AA" w:rsidP="007159AA">
      <w:pPr>
        <w:pStyle w:val="Heading1"/>
        <w:rPr>
          <w:rFonts w:ascii="Aptos" w:hAnsi="Aptos"/>
          <w:color w:val="1F497D" w:themeColor="text2"/>
          <w:sz w:val="36"/>
          <w:szCs w:val="36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36"/>
          <w:szCs w:val="36"/>
        </w:rPr>
        <w:t>How to Use Credit Dispute &amp; Repair Letters to Take Control of Your Credit</w:t>
      </w:r>
    </w:p>
    <w:p w14:paraId="01FA1AE9" w14:textId="77777777" w:rsidR="007159AA" w:rsidRPr="008F69B1" w:rsidRDefault="007159AA" w:rsidP="007159AA">
      <w:pPr>
        <w:pStyle w:val="Heading2"/>
        <w:rPr>
          <w:rFonts w:ascii="Aptos" w:hAnsi="Aptos"/>
          <w:color w:val="1F497D" w:themeColor="text2"/>
          <w:sz w:val="28"/>
          <w:szCs w:val="28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8"/>
          <w:szCs w:val="28"/>
        </w:rPr>
        <w:t>Introduction: Taking Back Your Financial Power</w:t>
      </w:r>
    </w:p>
    <w:p w14:paraId="24627273" w14:textId="48D25788" w:rsidR="007159AA" w:rsidRPr="008F69B1" w:rsidRDefault="007159AA" w:rsidP="007159AA">
      <w:pPr>
        <w:pStyle w:val="NormalWeb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 xml:space="preserve">Rebuilding your credit isn’t just about numbers—it’s about taking control of your financial future. If you’re a Millennial or Gen Y hustler who’s tired of credit rejections, shady collection agencies, and outdated negative marks dragging you down, you’re in the right </w:t>
      </w:r>
      <w:r w:rsidR="00A867BC" w:rsidRPr="008F69B1">
        <w:rPr>
          <w:rFonts w:ascii="Aptos" w:hAnsi="Aptos"/>
          <w:color w:val="1F497D" w:themeColor="text2"/>
        </w:rPr>
        <w:t>place. This</w:t>
      </w:r>
      <w:r w:rsidRPr="008F69B1">
        <w:rPr>
          <w:rFonts w:ascii="Aptos" w:hAnsi="Aptos"/>
          <w:color w:val="1F497D" w:themeColor="text2"/>
        </w:rPr>
        <w:t xml:space="preserve"> isn’t about shortcuts. This is about </w:t>
      </w:r>
      <w:r w:rsidRPr="008F69B1">
        <w:rPr>
          <w:rStyle w:val="Strong"/>
          <w:rFonts w:ascii="Aptos" w:hAnsi="Aptos"/>
          <w:color w:val="1F497D" w:themeColor="text2"/>
        </w:rPr>
        <w:t>knowing your rights, using the right tools, and making the credit system work for you.</w:t>
      </w:r>
      <w:r w:rsidRPr="008F69B1">
        <w:rPr>
          <w:rFonts w:ascii="Aptos" w:hAnsi="Aptos"/>
          <w:color w:val="1F497D" w:themeColor="text2"/>
        </w:rPr>
        <w:t xml:space="preserve"> Below is your step-by-step guide to </w:t>
      </w:r>
      <w:r w:rsidRPr="008F69B1">
        <w:rPr>
          <w:rStyle w:val="Strong"/>
          <w:rFonts w:ascii="Aptos" w:hAnsi="Aptos"/>
          <w:color w:val="1F497D" w:themeColor="text2"/>
        </w:rPr>
        <w:t>how and when to use each letter</w:t>
      </w:r>
      <w:r w:rsidRPr="008F69B1">
        <w:rPr>
          <w:rFonts w:ascii="Aptos" w:hAnsi="Aptos"/>
          <w:color w:val="1F497D" w:themeColor="text2"/>
        </w:rPr>
        <w:t xml:space="preserve"> to dispute errors, remove unfair negative marks, stop harassment, and rebuild your financial reputation.</w:t>
      </w:r>
    </w:p>
    <w:p w14:paraId="6FCD5EF2" w14:textId="4E4A07C0" w:rsidR="007159AA" w:rsidRPr="008F69B1" w:rsidRDefault="007159AA" w:rsidP="007159AA">
      <w:pPr>
        <w:pStyle w:val="NormalWeb"/>
        <w:rPr>
          <w:rFonts w:ascii="Aptos" w:hAnsi="Aptos"/>
          <w:color w:val="1F497D" w:themeColor="text2"/>
          <w:sz w:val="28"/>
          <w:szCs w:val="28"/>
        </w:rPr>
      </w:pPr>
      <w:r w:rsidRPr="008F69B1">
        <w:rPr>
          <w:rStyle w:val="Strong"/>
          <w:rFonts w:ascii="Aptos" w:hAnsi="Aptos"/>
          <w:color w:val="1F497D" w:themeColor="text2"/>
          <w:sz w:val="28"/>
          <w:szCs w:val="28"/>
        </w:rPr>
        <w:t>Before You Begin:</w:t>
      </w:r>
    </w:p>
    <w:p w14:paraId="34C05A75" w14:textId="7F8CF2D9" w:rsidR="007159AA" w:rsidRPr="008F69B1" w:rsidRDefault="007159AA" w:rsidP="007159AA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Fonts w:ascii="Aptos" w:hAnsi="Aptos"/>
          <w:color w:val="1F497D" w:themeColor="text2"/>
          <w:sz w:val="24"/>
          <w:szCs w:val="24"/>
        </w:rPr>
        <w:t xml:space="preserve">Get copies of your credit reports from </w:t>
      </w:r>
      <w:r w:rsidRPr="008F69B1">
        <w:rPr>
          <w:rStyle w:val="Strong"/>
          <w:rFonts w:ascii="Aptos" w:hAnsi="Aptos"/>
          <w:color w:val="1F497D" w:themeColor="text2"/>
          <w:sz w:val="24"/>
          <w:szCs w:val="24"/>
        </w:rPr>
        <w:t>Experian, Equifax, and TransUnion</w:t>
      </w:r>
      <w:r w:rsidRPr="008F69B1">
        <w:rPr>
          <w:rFonts w:ascii="Aptos" w:hAnsi="Aptos"/>
          <w:color w:val="1F497D" w:themeColor="text2"/>
          <w:sz w:val="24"/>
          <w:szCs w:val="24"/>
        </w:rPr>
        <w:t xml:space="preserve"> at </w:t>
      </w:r>
      <w:hyperlink r:id="rId8" w:tgtFrame="_new" w:history="1">
        <w:r w:rsidRPr="008F69B1">
          <w:rPr>
            <w:rStyle w:val="Hyperlink"/>
            <w:rFonts w:ascii="Aptos" w:hAnsi="Aptos"/>
            <w:color w:val="1F497D" w:themeColor="text2"/>
            <w:sz w:val="24"/>
            <w:szCs w:val="24"/>
          </w:rPr>
          <w:t>AnnualCreditReport.com</w:t>
        </w:r>
      </w:hyperlink>
      <w:r w:rsidRPr="008F69B1">
        <w:rPr>
          <w:rFonts w:ascii="Aptos" w:hAnsi="Aptos"/>
          <w:color w:val="1F497D" w:themeColor="text2"/>
          <w:sz w:val="24"/>
          <w:szCs w:val="24"/>
        </w:rPr>
        <w:t>.</w:t>
      </w:r>
      <w:r w:rsidR="00FC381D" w:rsidRPr="008F69B1">
        <w:rPr>
          <w:rFonts w:ascii="Aptos" w:hAnsi="Aptos"/>
          <w:color w:val="1F497D" w:themeColor="text2"/>
          <w:sz w:val="24"/>
          <w:szCs w:val="24"/>
        </w:rPr>
        <w:t xml:space="preserve"> For </w:t>
      </w:r>
      <w:r w:rsidR="00076F9D" w:rsidRPr="008F69B1">
        <w:rPr>
          <w:rFonts w:ascii="Aptos" w:hAnsi="Aptos"/>
          <w:color w:val="1F497D" w:themeColor="text2"/>
          <w:sz w:val="24"/>
          <w:szCs w:val="24"/>
        </w:rPr>
        <w:t>enhanced credit</w:t>
      </w:r>
      <w:r w:rsidR="00CC1EC5" w:rsidRPr="008F69B1">
        <w:rPr>
          <w:rFonts w:ascii="Aptos" w:hAnsi="Aptos"/>
          <w:color w:val="1F497D" w:themeColor="text2"/>
          <w:sz w:val="24"/>
          <w:szCs w:val="24"/>
        </w:rPr>
        <w:t xml:space="preserve"> information and monitoring you may want to use </w:t>
      </w:r>
      <w:hyperlink r:id="rId9" w:history="1">
        <w:r w:rsidR="00CC1EC5" w:rsidRPr="008F69B1">
          <w:rPr>
            <w:rStyle w:val="Hyperlink"/>
            <w:rFonts w:ascii="Aptos" w:hAnsi="Aptos"/>
            <w:color w:val="1F497D" w:themeColor="text2"/>
            <w:sz w:val="24"/>
            <w:szCs w:val="24"/>
          </w:rPr>
          <w:t>smartc</w:t>
        </w:r>
        <w:r w:rsidR="00076F9D" w:rsidRPr="008F69B1">
          <w:rPr>
            <w:rStyle w:val="Hyperlink"/>
            <w:rFonts w:ascii="Aptos" w:hAnsi="Aptos"/>
            <w:color w:val="1F497D" w:themeColor="text2"/>
            <w:sz w:val="24"/>
            <w:szCs w:val="24"/>
          </w:rPr>
          <w:t>redit.com</w:t>
        </w:r>
      </w:hyperlink>
      <w:r w:rsidR="00076F9D" w:rsidRPr="008F69B1">
        <w:rPr>
          <w:rFonts w:ascii="Aptos" w:hAnsi="Aptos"/>
          <w:color w:val="1F497D" w:themeColor="text2"/>
          <w:sz w:val="24"/>
          <w:szCs w:val="24"/>
        </w:rPr>
        <w:t xml:space="preserve">. </w:t>
      </w:r>
      <w:r w:rsidR="00CC1EC5" w:rsidRPr="008F69B1">
        <w:rPr>
          <w:rFonts w:ascii="Aptos" w:hAnsi="Aptos"/>
          <w:color w:val="1F497D" w:themeColor="text2"/>
          <w:sz w:val="24"/>
          <w:szCs w:val="24"/>
        </w:rPr>
        <w:t xml:space="preserve"> </w:t>
      </w:r>
    </w:p>
    <w:p w14:paraId="525B0D99" w14:textId="77777777" w:rsidR="007159AA" w:rsidRPr="008F69B1" w:rsidRDefault="007159AA" w:rsidP="007159AA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Fonts w:ascii="Aptos" w:hAnsi="Aptos"/>
          <w:color w:val="1F497D" w:themeColor="text2"/>
          <w:sz w:val="24"/>
          <w:szCs w:val="24"/>
        </w:rPr>
        <w:t xml:space="preserve">Highlight any </w:t>
      </w:r>
      <w:r w:rsidRPr="008F69B1">
        <w:rPr>
          <w:rStyle w:val="Strong"/>
          <w:rFonts w:ascii="Aptos" w:hAnsi="Aptos"/>
          <w:color w:val="1F497D" w:themeColor="text2"/>
          <w:sz w:val="24"/>
          <w:szCs w:val="24"/>
        </w:rPr>
        <w:t>errors, outdated info, fraudulent accounts, or unfair negative marks</w:t>
      </w:r>
      <w:r w:rsidRPr="008F69B1">
        <w:rPr>
          <w:rFonts w:ascii="Aptos" w:hAnsi="Aptos"/>
          <w:color w:val="1F497D" w:themeColor="text2"/>
          <w:sz w:val="24"/>
          <w:szCs w:val="24"/>
        </w:rPr>
        <w:t>.</w:t>
      </w:r>
    </w:p>
    <w:p w14:paraId="0A259149" w14:textId="77777777" w:rsidR="007159AA" w:rsidRPr="008F69B1" w:rsidRDefault="007159AA" w:rsidP="007159AA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Fonts w:ascii="Aptos" w:hAnsi="Aptos"/>
          <w:color w:val="1F497D" w:themeColor="text2"/>
          <w:sz w:val="24"/>
          <w:szCs w:val="24"/>
        </w:rPr>
        <w:t xml:space="preserve">If dealing with </w:t>
      </w:r>
      <w:r w:rsidRPr="008F69B1">
        <w:rPr>
          <w:rStyle w:val="Strong"/>
          <w:rFonts w:ascii="Aptos" w:hAnsi="Aptos"/>
          <w:color w:val="1F497D" w:themeColor="text2"/>
          <w:sz w:val="24"/>
          <w:szCs w:val="24"/>
        </w:rPr>
        <w:t>collections or debt</w:t>
      </w:r>
      <w:r w:rsidRPr="008F69B1">
        <w:rPr>
          <w:rFonts w:ascii="Aptos" w:hAnsi="Aptos"/>
          <w:color w:val="1F497D" w:themeColor="text2"/>
          <w:sz w:val="24"/>
          <w:szCs w:val="24"/>
        </w:rPr>
        <w:t xml:space="preserve">, research </w:t>
      </w:r>
      <w:r w:rsidRPr="008F69B1">
        <w:rPr>
          <w:rStyle w:val="Strong"/>
          <w:rFonts w:ascii="Aptos" w:hAnsi="Aptos"/>
          <w:color w:val="1F497D" w:themeColor="text2"/>
          <w:sz w:val="24"/>
          <w:szCs w:val="24"/>
        </w:rPr>
        <w:t>your state’s statute of limitations</w:t>
      </w:r>
      <w:r w:rsidRPr="008F69B1">
        <w:rPr>
          <w:rFonts w:ascii="Aptos" w:hAnsi="Aptos"/>
          <w:color w:val="1F497D" w:themeColor="text2"/>
          <w:sz w:val="24"/>
          <w:szCs w:val="24"/>
        </w:rPr>
        <w:t xml:space="preserve"> (you may not even have to pay old debts).</w:t>
      </w:r>
    </w:p>
    <w:p w14:paraId="634A892E" w14:textId="67888B73" w:rsidR="00375C31" w:rsidRDefault="007159AA" w:rsidP="00375C31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color w:val="1F497D" w:themeColor="text2"/>
          <w:sz w:val="24"/>
          <w:szCs w:val="24"/>
        </w:rPr>
        <w:t>ALWAYS send letters via certified mail</w:t>
      </w:r>
      <w:r w:rsidRPr="008F69B1">
        <w:rPr>
          <w:rFonts w:ascii="Aptos" w:hAnsi="Aptos"/>
          <w:color w:val="1F497D" w:themeColor="text2"/>
          <w:sz w:val="24"/>
          <w:szCs w:val="24"/>
        </w:rPr>
        <w:t xml:space="preserve"> with return receipt requested so you have proof.</w:t>
      </w:r>
    </w:p>
    <w:p w14:paraId="307803BA" w14:textId="77777777" w:rsidR="001B759E" w:rsidRPr="00375C31" w:rsidRDefault="001B759E" w:rsidP="001B759E">
      <w:pPr>
        <w:spacing w:before="100" w:beforeAutospacing="1" w:after="100" w:afterAutospacing="1" w:line="240" w:lineRule="auto"/>
        <w:rPr>
          <w:rFonts w:ascii="Aptos" w:hAnsi="Aptos"/>
          <w:color w:val="1F497D" w:themeColor="text2"/>
          <w:sz w:val="24"/>
          <w:szCs w:val="24"/>
        </w:rPr>
      </w:pPr>
    </w:p>
    <w:p w14:paraId="3BD5B64A" w14:textId="77777777" w:rsidR="002C2F00" w:rsidRDefault="00DE0CF4" w:rsidP="002C2F00">
      <w:pPr>
        <w:jc w:val="center"/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  <w:drawing>
          <wp:inline distT="0" distB="0" distL="0" distR="0" wp14:anchorId="70DA9E38" wp14:editId="60E3378E">
            <wp:extent cx="3879897" cy="2589291"/>
            <wp:effectExtent l="0" t="0" r="0" b="1905"/>
            <wp:docPr id="1877965663" name="Picture 2" descr="A person and person sitting on a couch looking at pap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965663" name="Picture 2" descr="A person and person sitting on a couch looking at paper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09658" cy="2609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47072" w14:textId="77777777" w:rsidR="00B45D6C" w:rsidRDefault="00B45D6C" w:rsidP="002C2F00">
      <w:pPr>
        <w:jc w:val="center"/>
        <w:rPr>
          <w:rFonts w:ascii="Aptos" w:hAnsi="Aptos"/>
          <w:color w:val="1F497D" w:themeColor="text2"/>
        </w:rPr>
      </w:pPr>
    </w:p>
    <w:p w14:paraId="5322690C" w14:textId="77777777" w:rsidR="00B45D6C" w:rsidRDefault="00B45D6C" w:rsidP="002C2F00">
      <w:pPr>
        <w:jc w:val="center"/>
        <w:rPr>
          <w:rFonts w:ascii="Aptos" w:hAnsi="Aptos"/>
          <w:color w:val="1F497D" w:themeColor="text2"/>
        </w:rPr>
      </w:pPr>
    </w:p>
    <w:p w14:paraId="1FF8FC2F" w14:textId="77777777" w:rsidR="00B45D6C" w:rsidRDefault="00B45D6C" w:rsidP="002C2F00">
      <w:pPr>
        <w:rPr>
          <w:rStyle w:val="Strong"/>
          <w:rFonts w:ascii="Aptos" w:hAnsi="Aptos"/>
          <w:color w:val="1F497D" w:themeColor="text2"/>
          <w:sz w:val="28"/>
          <w:szCs w:val="28"/>
        </w:rPr>
      </w:pPr>
    </w:p>
    <w:p w14:paraId="7A1268F3" w14:textId="6A24C726" w:rsidR="00B5373D" w:rsidRPr="002C2F00" w:rsidRDefault="00B5373D" w:rsidP="002C2F00">
      <w:pPr>
        <w:rPr>
          <w:rFonts w:ascii="Aptos" w:hAnsi="Aptos"/>
          <w:color w:val="1F497D" w:themeColor="text2"/>
        </w:rPr>
      </w:pPr>
      <w:r w:rsidRPr="002C2F00">
        <w:rPr>
          <w:rStyle w:val="Strong"/>
          <w:rFonts w:ascii="Aptos" w:hAnsi="Aptos"/>
          <w:color w:val="1F497D" w:themeColor="text2"/>
          <w:sz w:val="28"/>
          <w:szCs w:val="28"/>
        </w:rPr>
        <w:t>1. Credit Bureau Dispute Letters</w:t>
      </w:r>
      <w:r w:rsidRPr="002C2F00">
        <w:rPr>
          <w:rFonts w:ascii="Aptos" w:hAnsi="Aptos"/>
          <w:color w:val="1F497D" w:themeColor="text2"/>
          <w:sz w:val="28"/>
          <w:szCs w:val="28"/>
        </w:rPr>
        <w:t xml:space="preserve"> </w:t>
      </w:r>
      <w:r w:rsidRPr="002C2F00">
        <w:rPr>
          <w:rStyle w:val="Emphasis"/>
          <w:rFonts w:ascii="Aptos" w:hAnsi="Aptos"/>
          <w:color w:val="1F497D" w:themeColor="text2"/>
          <w:sz w:val="28"/>
          <w:szCs w:val="28"/>
        </w:rPr>
        <w:t>(Fix Incorrect Information on Your Credit Report)</w:t>
      </w:r>
    </w:p>
    <w:p w14:paraId="2F51352E" w14:textId="05ACDAA8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 find </w:t>
      </w:r>
      <w:r w:rsidRPr="008F69B1">
        <w:rPr>
          <w:rStyle w:val="Strong"/>
          <w:rFonts w:ascii="Aptos" w:hAnsi="Aptos"/>
          <w:color w:val="1F497D" w:themeColor="text2"/>
        </w:rPr>
        <w:t>incorrect, outdated, or unverifiable</w:t>
      </w:r>
      <w:r w:rsidRPr="008F69B1">
        <w:rPr>
          <w:rFonts w:ascii="Aptos" w:hAnsi="Aptos"/>
          <w:color w:val="1F497D" w:themeColor="text2"/>
        </w:rPr>
        <w:t xml:space="preserve"> info on your credit report.</w:t>
      </w:r>
    </w:p>
    <w:p w14:paraId="5971E5C6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0188C263" w14:textId="00BAAACF" w:rsidR="00B5373D" w:rsidRPr="008F69B1" w:rsidRDefault="00B5373D" w:rsidP="006E2614">
      <w:pPr>
        <w:pStyle w:val="NormalWeb"/>
        <w:ind w:left="720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57468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Send an Initial Dispute Letter</w:t>
      </w:r>
      <w:r w:rsidRPr="008F69B1">
        <w:rPr>
          <w:rFonts w:ascii="Aptos" w:hAnsi="Aptos"/>
          <w:color w:val="1F497D" w:themeColor="text2"/>
        </w:rPr>
        <w:t xml:space="preserve"> to the credit bureau reporting the incorrect info. Request they correct or remove the item within </w:t>
      </w:r>
      <w:r w:rsidRPr="008F69B1">
        <w:rPr>
          <w:rStyle w:val="Strong"/>
          <w:rFonts w:ascii="Aptos" w:hAnsi="Aptos"/>
          <w:color w:val="1F497D" w:themeColor="text2"/>
        </w:rPr>
        <w:t>30 days</w:t>
      </w:r>
      <w:r w:rsidRPr="008F69B1">
        <w:rPr>
          <w:rFonts w:ascii="Aptos" w:hAnsi="Aptos"/>
          <w:color w:val="1F497D" w:themeColor="text2"/>
        </w:rPr>
        <w:t>.</w:t>
      </w:r>
      <w:r w:rsidRPr="008F69B1">
        <w:rPr>
          <w:rFonts w:ascii="Aptos" w:hAnsi="Aptos"/>
          <w:color w:val="1F497D" w:themeColor="text2"/>
        </w:rPr>
        <w:br/>
      </w:r>
      <w:r w:rsidR="00574684" w:rsidRPr="008F69B1">
        <w:rPr>
          <w:rFonts w:ascii="Aptos" w:hAnsi="Aptos"/>
          <w:color w:val="1F497D" w:themeColor="text2"/>
        </w:rPr>
        <w:t xml:space="preserve">2. </w:t>
      </w:r>
      <w:r w:rsidRPr="008F69B1">
        <w:rPr>
          <w:rStyle w:val="Strong"/>
          <w:rFonts w:ascii="Aptos" w:hAnsi="Aptos"/>
          <w:color w:val="1F497D" w:themeColor="text2"/>
        </w:rPr>
        <w:t>If they don't respond within 30-45 days, send a Follow-Up Dispute Letter</w:t>
      </w:r>
      <w:r w:rsidRPr="008F69B1">
        <w:rPr>
          <w:rFonts w:ascii="Aptos" w:hAnsi="Aptos"/>
          <w:color w:val="1F497D" w:themeColor="text2"/>
        </w:rPr>
        <w:t xml:space="preserve"> demanding a status update.</w:t>
      </w:r>
      <w:r w:rsidRPr="008F69B1">
        <w:rPr>
          <w:rFonts w:ascii="Aptos" w:hAnsi="Aptos"/>
          <w:color w:val="1F497D" w:themeColor="text2"/>
        </w:rPr>
        <w:br/>
        <w:t>3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57468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 bureau claims the info is "verified" but doesn't provide proof, send a Method of Verification (MOV) Letter.</w:t>
      </w:r>
      <w:r w:rsidRPr="008F69B1">
        <w:rPr>
          <w:rFonts w:ascii="Aptos" w:hAnsi="Aptos"/>
          <w:color w:val="1F497D" w:themeColor="text2"/>
        </w:rPr>
        <w:t xml:space="preserve"> They must show how they verified the info.</w:t>
      </w:r>
      <w:r w:rsidRPr="008F69B1">
        <w:rPr>
          <w:rFonts w:ascii="Aptos" w:hAnsi="Aptos"/>
          <w:color w:val="1F497D" w:themeColor="text2"/>
        </w:rPr>
        <w:br/>
        <w:t>4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57468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 bureau ignores your request, send a Failure to Respond Letter.</w:t>
      </w:r>
      <w:r w:rsidRPr="008F69B1">
        <w:rPr>
          <w:rFonts w:ascii="Aptos" w:hAnsi="Aptos"/>
          <w:color w:val="1F497D" w:themeColor="text2"/>
        </w:rPr>
        <w:t xml:space="preserve"> Remind them they’re violating the </w:t>
      </w:r>
      <w:r w:rsidRPr="008F69B1">
        <w:rPr>
          <w:rStyle w:val="Strong"/>
          <w:rFonts w:ascii="Aptos" w:hAnsi="Aptos"/>
          <w:color w:val="1F497D" w:themeColor="text2"/>
        </w:rPr>
        <w:t>Fair Credit Reporting Act (FCRA)</w:t>
      </w:r>
      <w:r w:rsidRPr="008F69B1">
        <w:rPr>
          <w:rFonts w:ascii="Aptos" w:hAnsi="Aptos"/>
          <w:color w:val="1F497D" w:themeColor="text2"/>
        </w:rPr>
        <w:t xml:space="preserve"> and could face legal action.</w:t>
      </w:r>
      <w:r w:rsidRPr="008F69B1">
        <w:rPr>
          <w:rFonts w:ascii="Aptos" w:hAnsi="Aptos"/>
          <w:color w:val="1F497D" w:themeColor="text2"/>
        </w:rPr>
        <w:br/>
        <w:t>5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57468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they conduct a poor investigation, send a Reinvestigation Request Letter.</w:t>
      </w:r>
      <w:r w:rsidRPr="008F69B1">
        <w:rPr>
          <w:rFonts w:ascii="Aptos" w:hAnsi="Aptos"/>
          <w:color w:val="1F497D" w:themeColor="text2"/>
        </w:rPr>
        <w:t xml:space="preserve"> Demand they </w:t>
      </w:r>
      <w:proofErr w:type="gramStart"/>
      <w:r w:rsidRPr="008F69B1">
        <w:rPr>
          <w:rFonts w:ascii="Aptos" w:hAnsi="Aptos"/>
          <w:color w:val="1F497D" w:themeColor="text2"/>
        </w:rPr>
        <w:t>actually verify</w:t>
      </w:r>
      <w:proofErr w:type="gramEnd"/>
      <w:r w:rsidRPr="008F69B1">
        <w:rPr>
          <w:rFonts w:ascii="Aptos" w:hAnsi="Aptos"/>
          <w:color w:val="1F497D" w:themeColor="text2"/>
        </w:rPr>
        <w:t xml:space="preserve"> the info or remove it.</w:t>
      </w:r>
    </w:p>
    <w:p w14:paraId="76960131" w14:textId="77777777" w:rsidR="00B5373D" w:rsidRPr="008F69B1" w:rsidRDefault="00A867BC" w:rsidP="00B5373D">
      <w:pPr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</w:r>
      <w:r w:rsidR="00A867BC">
        <w:rPr>
          <w:rFonts w:ascii="Aptos" w:hAnsi="Aptos"/>
          <w:noProof/>
          <w:color w:val="1F497D" w:themeColor="text2"/>
        </w:rPr>
        <w:pict w14:anchorId="613C8DCA">
          <v:rect id="_x0000_i1025" alt="" style="width:468pt;height:.05pt;mso-width-percent:0;mso-height-percent:0;mso-width-percent:0;mso-height-percent:0" o:hralign="center" o:hrstd="t" o:hr="t" fillcolor="#a0a0a0" stroked="f"/>
        </w:pict>
      </w:r>
    </w:p>
    <w:p w14:paraId="73B89B9A" w14:textId="77777777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2. Creditor &amp; Collection Agency Dispute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(Fight Debt Collectors &amp; Negotiate Better Deals)</w:t>
      </w:r>
    </w:p>
    <w:p w14:paraId="0C36506B" w14:textId="534D09F7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you’re dealing with </w:t>
      </w:r>
      <w:r w:rsidRPr="008F69B1">
        <w:rPr>
          <w:rStyle w:val="Strong"/>
          <w:rFonts w:ascii="Aptos" w:hAnsi="Aptos"/>
          <w:color w:val="1F497D" w:themeColor="text2"/>
        </w:rPr>
        <w:t>collections, charge-offs, or aggressive debt collectors</w:t>
      </w:r>
      <w:r w:rsidRPr="008F69B1">
        <w:rPr>
          <w:rFonts w:ascii="Aptos" w:hAnsi="Aptos"/>
          <w:color w:val="1F497D" w:themeColor="text2"/>
        </w:rPr>
        <w:t>.</w:t>
      </w:r>
    </w:p>
    <w:p w14:paraId="1AB7DAE3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1A54EAEB" w14:textId="2BA07A97" w:rsidR="00B5373D" w:rsidRPr="008F69B1" w:rsidRDefault="00B5373D" w:rsidP="006E2614">
      <w:pPr>
        <w:pStyle w:val="NormalWeb"/>
        <w:ind w:left="720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7A7E5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a debt is in collections, send a Debt Validation Letter.</w:t>
      </w:r>
      <w:r w:rsidRPr="008F69B1">
        <w:rPr>
          <w:rFonts w:ascii="Aptos" w:hAnsi="Aptos"/>
          <w:color w:val="1F497D" w:themeColor="text2"/>
        </w:rPr>
        <w:t xml:space="preserve"> Collection agencies </w:t>
      </w:r>
      <w:r w:rsidRPr="008F69B1">
        <w:rPr>
          <w:rStyle w:val="Strong"/>
          <w:rFonts w:ascii="Aptos" w:hAnsi="Aptos"/>
          <w:color w:val="1F497D" w:themeColor="text2"/>
        </w:rPr>
        <w:t>must prove</w:t>
      </w:r>
      <w:r w:rsidRPr="008F69B1">
        <w:rPr>
          <w:rFonts w:ascii="Aptos" w:hAnsi="Aptos"/>
          <w:color w:val="1F497D" w:themeColor="text2"/>
        </w:rPr>
        <w:t xml:space="preserve"> the debt is legit. If they can’t, they </w:t>
      </w:r>
      <w:r w:rsidRPr="008F69B1">
        <w:rPr>
          <w:rStyle w:val="Strong"/>
          <w:rFonts w:ascii="Aptos" w:hAnsi="Aptos"/>
          <w:color w:val="1F497D" w:themeColor="text2"/>
        </w:rPr>
        <w:t>must stop reporting it</w:t>
      </w:r>
      <w:r w:rsidRPr="008F69B1">
        <w:rPr>
          <w:rFonts w:ascii="Aptos" w:hAnsi="Aptos"/>
          <w:color w:val="1F497D" w:themeColor="text2"/>
        </w:rPr>
        <w:t>.</w:t>
      </w:r>
      <w:r w:rsidRPr="008F69B1">
        <w:rPr>
          <w:rFonts w:ascii="Aptos" w:hAnsi="Aptos"/>
          <w:color w:val="1F497D" w:themeColor="text2"/>
        </w:rPr>
        <w:br/>
        <w:t>2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7A7E5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they don’t respond within 30 days, send a Follow-Up Debt Validation Letter.</w:t>
      </w:r>
      <w:r w:rsidRPr="008F69B1">
        <w:rPr>
          <w:rFonts w:ascii="Aptos" w:hAnsi="Aptos"/>
          <w:color w:val="1F497D" w:themeColor="text2"/>
        </w:rPr>
        <w:t xml:space="preserve"> If they still don’t respond, you can dispute it with the credit bureaus.</w:t>
      </w:r>
      <w:r w:rsidRPr="008F69B1">
        <w:rPr>
          <w:rFonts w:ascii="Aptos" w:hAnsi="Aptos"/>
          <w:color w:val="1F497D" w:themeColor="text2"/>
        </w:rPr>
        <w:br/>
        <w:t>3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7A7E5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 xml:space="preserve">If debt collectors won’t leave you alone, send a </w:t>
      </w:r>
      <w:proofErr w:type="gramStart"/>
      <w:r w:rsidRPr="008F69B1">
        <w:rPr>
          <w:rStyle w:val="Strong"/>
          <w:rFonts w:ascii="Aptos" w:hAnsi="Aptos"/>
          <w:color w:val="1F497D" w:themeColor="text2"/>
        </w:rPr>
        <w:t>Cease and Desist</w:t>
      </w:r>
      <w:proofErr w:type="gramEnd"/>
      <w:r w:rsidRPr="008F69B1">
        <w:rPr>
          <w:rStyle w:val="Strong"/>
          <w:rFonts w:ascii="Aptos" w:hAnsi="Aptos"/>
          <w:color w:val="1F497D" w:themeColor="text2"/>
        </w:rPr>
        <w:t xml:space="preserve"> Letter.</w:t>
      </w:r>
      <w:r w:rsidRPr="008F69B1">
        <w:rPr>
          <w:rFonts w:ascii="Aptos" w:hAnsi="Aptos"/>
          <w:color w:val="1F497D" w:themeColor="text2"/>
        </w:rPr>
        <w:t xml:space="preserve"> By law, they </w:t>
      </w:r>
      <w:r w:rsidRPr="008F69B1">
        <w:rPr>
          <w:rStyle w:val="Strong"/>
          <w:rFonts w:ascii="Aptos" w:hAnsi="Aptos"/>
          <w:color w:val="1F497D" w:themeColor="text2"/>
        </w:rPr>
        <w:t>must stop harassing you</w:t>
      </w:r>
      <w:r w:rsidRPr="008F69B1">
        <w:rPr>
          <w:rFonts w:ascii="Aptos" w:hAnsi="Aptos"/>
          <w:color w:val="1F497D" w:themeColor="text2"/>
        </w:rPr>
        <w:t>.</w:t>
      </w:r>
      <w:r w:rsidRPr="008F69B1">
        <w:rPr>
          <w:rFonts w:ascii="Aptos" w:hAnsi="Aptos"/>
          <w:color w:val="1F497D" w:themeColor="text2"/>
        </w:rPr>
        <w:br/>
        <w:t>4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7A7E5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you want to pay off a debt in exchange for removal, send a Pay-for-Delete Letter.</w:t>
      </w:r>
      <w:r w:rsidRPr="008F69B1">
        <w:rPr>
          <w:rFonts w:ascii="Aptos" w:hAnsi="Aptos"/>
          <w:color w:val="1F497D" w:themeColor="text2"/>
        </w:rPr>
        <w:t xml:space="preserve"> Get written confirmation before paying!</w:t>
      </w:r>
      <w:r w:rsidRPr="008F69B1">
        <w:rPr>
          <w:rFonts w:ascii="Aptos" w:hAnsi="Aptos"/>
          <w:color w:val="1F497D" w:themeColor="text2"/>
        </w:rPr>
        <w:br/>
        <w:t>5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7A7E54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For late payments, send a Goodwill Adjustment Letter.</w:t>
      </w:r>
      <w:r w:rsidRPr="008F69B1">
        <w:rPr>
          <w:rFonts w:ascii="Aptos" w:hAnsi="Aptos"/>
          <w:color w:val="1F497D" w:themeColor="text2"/>
        </w:rPr>
        <w:t xml:space="preserve"> Some lenders will remove the late mark as a courtesy.</w:t>
      </w:r>
      <w:r w:rsidRPr="008F69B1">
        <w:rPr>
          <w:rFonts w:ascii="Aptos" w:hAnsi="Aptos"/>
          <w:color w:val="1F497D" w:themeColor="text2"/>
        </w:rPr>
        <w:br/>
        <w:t>6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31918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you need to settle a debt for less, send a Settlement Offer Letter.</w:t>
      </w:r>
      <w:r w:rsidRPr="008F69B1">
        <w:rPr>
          <w:rFonts w:ascii="Aptos" w:hAnsi="Aptos"/>
          <w:color w:val="1F497D" w:themeColor="text2"/>
        </w:rPr>
        <w:t xml:space="preserve"> Offer 30-50% of the balance as a lump sum in exchange for a </w:t>
      </w:r>
      <w:r w:rsidRPr="008F69B1">
        <w:rPr>
          <w:rStyle w:val="Strong"/>
          <w:rFonts w:ascii="Aptos" w:hAnsi="Aptos"/>
          <w:color w:val="1F497D" w:themeColor="text2"/>
        </w:rPr>
        <w:t>“Paid in Full” status</w:t>
      </w:r>
      <w:r w:rsidRPr="008F69B1">
        <w:rPr>
          <w:rFonts w:ascii="Aptos" w:hAnsi="Aptos"/>
          <w:color w:val="1F497D" w:themeColor="text2"/>
        </w:rPr>
        <w:t>.</w:t>
      </w:r>
      <w:r w:rsidRPr="008F69B1">
        <w:rPr>
          <w:rFonts w:ascii="Aptos" w:hAnsi="Aptos"/>
          <w:color w:val="1F497D" w:themeColor="text2"/>
        </w:rPr>
        <w:br/>
        <w:t>7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31918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you've already paid the debt, send a Paid-in-Full Letter.</w:t>
      </w:r>
      <w:r w:rsidRPr="008F69B1">
        <w:rPr>
          <w:rFonts w:ascii="Aptos" w:hAnsi="Aptos"/>
          <w:color w:val="1F497D" w:themeColor="text2"/>
        </w:rPr>
        <w:t xml:space="preserve"> Make sure the account is properly updated.</w:t>
      </w:r>
      <w:r w:rsidRPr="008F69B1">
        <w:rPr>
          <w:rFonts w:ascii="Aptos" w:hAnsi="Aptos"/>
          <w:color w:val="1F497D" w:themeColor="text2"/>
        </w:rPr>
        <w:br/>
        <w:t>8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31918" w:rsidRPr="008F69B1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an account was wrongfully charged off, send a Charge-Off Dispute Letter.</w:t>
      </w:r>
      <w:r w:rsidRPr="008F69B1">
        <w:rPr>
          <w:rFonts w:ascii="Aptos" w:hAnsi="Aptos"/>
          <w:color w:val="1F497D" w:themeColor="text2"/>
        </w:rPr>
        <w:t xml:space="preserve"> Request proof of the charge-off or demand its removal.</w:t>
      </w:r>
    </w:p>
    <w:p w14:paraId="46C4F28B" w14:textId="58A01EF5" w:rsidR="00B5373D" w:rsidRPr="008F69B1" w:rsidRDefault="00B5373D" w:rsidP="00B5373D">
      <w:pPr>
        <w:rPr>
          <w:rFonts w:ascii="Aptos" w:hAnsi="Aptos"/>
          <w:color w:val="1F497D" w:themeColor="text2"/>
        </w:rPr>
      </w:pPr>
    </w:p>
    <w:p w14:paraId="0C9988AE" w14:textId="77777777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3. Identity Theft &amp; Fraud Dispute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(Protect Yourself from Identity Theft &amp; Unauthorized Credit Activity)</w:t>
      </w:r>
    </w:p>
    <w:p w14:paraId="791D27F1" w14:textId="4249AB68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 see </w:t>
      </w:r>
      <w:r w:rsidRPr="008F69B1">
        <w:rPr>
          <w:rStyle w:val="Strong"/>
          <w:rFonts w:ascii="Aptos" w:hAnsi="Aptos"/>
          <w:color w:val="1F497D" w:themeColor="text2"/>
        </w:rPr>
        <w:t>fraudulent accounts or unauthorized credit inquiries</w:t>
      </w:r>
      <w:r w:rsidRPr="008F69B1">
        <w:rPr>
          <w:rFonts w:ascii="Aptos" w:hAnsi="Aptos"/>
          <w:color w:val="1F497D" w:themeColor="text2"/>
        </w:rPr>
        <w:t>.</w:t>
      </w:r>
    </w:p>
    <w:p w14:paraId="6E92333F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79C4EAE6" w14:textId="0E18C380" w:rsidR="00B5373D" w:rsidRPr="008F69B1" w:rsidRDefault="006E2614" w:rsidP="006E2614">
      <w:pPr>
        <w:pStyle w:val="NormalWeb"/>
        <w:ind w:left="720"/>
        <w:rPr>
          <w:rFonts w:ascii="Aptos" w:hAnsi="Aptos"/>
          <w:color w:val="1F497D" w:themeColor="text2"/>
        </w:rPr>
      </w:pPr>
      <w:r w:rsidRPr="006E2614">
        <w:rPr>
          <w:rStyle w:val="Strong"/>
          <w:rFonts w:ascii="Aptos" w:hAnsi="Aptos"/>
          <w:b w:val="0"/>
          <w:bCs w:val="0"/>
          <w:color w:val="1F497D" w:themeColor="text2"/>
        </w:rPr>
        <w:t>1</w:t>
      </w:r>
      <w:r>
        <w:rPr>
          <w:rStyle w:val="Strong"/>
          <w:rFonts w:ascii="Aptos" w:hAnsi="Aptos"/>
          <w:color w:val="1F497D" w:themeColor="text2"/>
        </w:rPr>
        <w:t>.</w:t>
      </w:r>
      <w:r w:rsidR="00B5373D" w:rsidRPr="008F69B1">
        <w:rPr>
          <w:rStyle w:val="Strong"/>
          <w:rFonts w:ascii="Aptos" w:hAnsi="Aptos"/>
          <w:color w:val="1F497D" w:themeColor="text2"/>
        </w:rPr>
        <w:t>If someone opened accounts in your name, send an Identity Theft Dispute Letter.</w:t>
      </w:r>
      <w:r w:rsidR="00B5373D" w:rsidRPr="008F69B1">
        <w:rPr>
          <w:rFonts w:ascii="Aptos" w:hAnsi="Aptos"/>
          <w:color w:val="1F497D" w:themeColor="text2"/>
        </w:rPr>
        <w:t xml:space="preserve"> The credit bureaus must remove fraudulent accounts.</w:t>
      </w:r>
      <w:r w:rsidR="00B5373D" w:rsidRPr="008F69B1">
        <w:rPr>
          <w:rFonts w:ascii="Aptos" w:hAnsi="Aptos"/>
          <w:color w:val="1F497D" w:themeColor="text2"/>
        </w:rPr>
        <w:br/>
      </w:r>
      <w:r w:rsidR="008060F1">
        <w:rPr>
          <w:rFonts w:ascii="Aptos" w:hAnsi="Aptos"/>
          <w:color w:val="1F497D" w:themeColor="text2"/>
        </w:rPr>
        <w:t>2.</w:t>
      </w:r>
      <w:r w:rsidR="00B5373D" w:rsidRPr="008F69B1">
        <w:rPr>
          <w:rFonts w:ascii="Aptos" w:hAnsi="Aptos"/>
          <w:color w:val="1F497D" w:themeColor="text2"/>
        </w:rPr>
        <w:t xml:space="preserve"> </w:t>
      </w:r>
      <w:r w:rsidR="00B5373D" w:rsidRPr="008F69B1">
        <w:rPr>
          <w:rStyle w:val="Strong"/>
          <w:rFonts w:ascii="Aptos" w:hAnsi="Aptos"/>
          <w:color w:val="1F497D" w:themeColor="text2"/>
        </w:rPr>
        <w:t>If someone ran your credit without permission, send a Fraudulent Inquiry Removal Letter.</w:t>
      </w:r>
      <w:r w:rsidR="00B5373D" w:rsidRPr="008F69B1">
        <w:rPr>
          <w:rFonts w:ascii="Aptos" w:hAnsi="Aptos"/>
          <w:color w:val="1F497D" w:themeColor="text2"/>
        </w:rPr>
        <w:t xml:space="preserve"> Hard inquiries should be removed if they were unauthorized.</w:t>
      </w:r>
      <w:r w:rsidR="00B5373D" w:rsidRPr="008F69B1">
        <w:rPr>
          <w:rFonts w:ascii="Aptos" w:hAnsi="Aptos"/>
          <w:color w:val="1F497D" w:themeColor="text2"/>
        </w:rPr>
        <w:br/>
        <w:t>3</w:t>
      </w:r>
      <w:r w:rsidR="00B5373D" w:rsidRPr="008F69B1">
        <w:rPr>
          <w:rFonts w:ascii="Apple Color Emoji" w:hAnsi="Apple Color Emoji" w:cs="Apple Color Emoji"/>
          <w:color w:val="1F497D" w:themeColor="text2"/>
        </w:rPr>
        <w:t>️</w:t>
      </w:r>
      <w:r>
        <w:rPr>
          <w:rFonts w:ascii="Cambria" w:hAnsi="Cambria" w:cs="Apple Color Emoji"/>
          <w:color w:val="1F497D" w:themeColor="text2"/>
        </w:rPr>
        <w:t xml:space="preserve">. </w:t>
      </w:r>
      <w:r w:rsidR="00B5373D" w:rsidRPr="008F69B1">
        <w:rPr>
          <w:rStyle w:val="Strong"/>
          <w:rFonts w:ascii="Aptos" w:hAnsi="Aptos"/>
          <w:color w:val="1F497D" w:themeColor="text2"/>
        </w:rPr>
        <w:t>If you filed a police report for identity theft, send a Police Report Submission Letter.</w:t>
      </w:r>
      <w:r w:rsidR="00B5373D" w:rsidRPr="008F69B1">
        <w:rPr>
          <w:rFonts w:ascii="Aptos" w:hAnsi="Aptos"/>
          <w:color w:val="1F497D" w:themeColor="text2"/>
        </w:rPr>
        <w:t xml:space="preserve"> Attach a copy of the police report for additional proof.</w:t>
      </w:r>
    </w:p>
    <w:p w14:paraId="127472DE" w14:textId="77777777" w:rsidR="00B5373D" w:rsidRPr="008F69B1" w:rsidRDefault="00A867BC" w:rsidP="00B5373D">
      <w:pPr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</w:r>
      <w:r w:rsidR="00A867BC">
        <w:rPr>
          <w:rFonts w:ascii="Aptos" w:hAnsi="Aptos"/>
          <w:noProof/>
          <w:color w:val="1F497D" w:themeColor="text2"/>
        </w:rPr>
        <w:pict w14:anchorId="216A63F5">
          <v:rect id="_x0000_i1026" alt="" style="width:468pt;height:.05pt;mso-width-percent:0;mso-height-percent:0;mso-width-percent:0;mso-height-percent:0" o:hralign="center" o:hrstd="t" o:hr="t" fillcolor="#a0a0a0" stroked="f"/>
        </w:pict>
      </w:r>
    </w:p>
    <w:p w14:paraId="18676520" w14:textId="77777777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4. Hard Inquiry Removal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(Get Rid of Unwanted Credit Inquiries)</w:t>
      </w:r>
    </w:p>
    <w:p w14:paraId="519F3220" w14:textId="1F419BF6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your credit report shows </w:t>
      </w:r>
      <w:r w:rsidRPr="008F69B1">
        <w:rPr>
          <w:rStyle w:val="Strong"/>
          <w:rFonts w:ascii="Aptos" w:hAnsi="Aptos"/>
          <w:color w:val="1F497D" w:themeColor="text2"/>
        </w:rPr>
        <w:t>inquiries you didn’t authorize</w:t>
      </w:r>
      <w:r w:rsidRPr="008F69B1">
        <w:rPr>
          <w:rFonts w:ascii="Aptos" w:hAnsi="Aptos"/>
          <w:color w:val="1F497D" w:themeColor="text2"/>
        </w:rPr>
        <w:t>.</w:t>
      </w:r>
    </w:p>
    <w:p w14:paraId="6352C3A0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7927AE55" w14:textId="4B845E13" w:rsidR="00B5373D" w:rsidRPr="008F69B1" w:rsidRDefault="00B5373D" w:rsidP="00DA0537">
      <w:pPr>
        <w:pStyle w:val="NormalWeb"/>
        <w:ind w:left="720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6E2614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Send an Unauthorized Inquiry Removal Letter</w:t>
      </w:r>
      <w:r w:rsidRPr="008F69B1">
        <w:rPr>
          <w:rFonts w:ascii="Aptos" w:hAnsi="Aptos"/>
          <w:color w:val="1F497D" w:themeColor="text2"/>
        </w:rPr>
        <w:t xml:space="preserve"> requesting proof that you approved the inquiry. If they can’t provide it, they must remove it.</w:t>
      </w:r>
      <w:r w:rsidRPr="008F69B1">
        <w:rPr>
          <w:rFonts w:ascii="Aptos" w:hAnsi="Aptos"/>
          <w:color w:val="1F497D" w:themeColor="text2"/>
        </w:rPr>
        <w:br/>
        <w:t>2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6E2614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they don’t respond, send a Follow-Up Inquiry Removal Letter</w:t>
      </w:r>
      <w:r w:rsidRPr="008F69B1">
        <w:rPr>
          <w:rFonts w:ascii="Aptos" w:hAnsi="Aptos"/>
          <w:color w:val="1F497D" w:themeColor="text2"/>
        </w:rPr>
        <w:t xml:space="preserve"> demanding action within 15 days.</w:t>
      </w:r>
    </w:p>
    <w:p w14:paraId="0257F196" w14:textId="77777777" w:rsidR="00B5373D" w:rsidRPr="008F69B1" w:rsidRDefault="00A867BC" w:rsidP="00B5373D">
      <w:pPr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</w:r>
      <w:r w:rsidR="00A867BC">
        <w:rPr>
          <w:rFonts w:ascii="Aptos" w:hAnsi="Aptos"/>
          <w:noProof/>
          <w:color w:val="1F497D" w:themeColor="text2"/>
        </w:rPr>
        <w:pict w14:anchorId="09896ED2">
          <v:rect id="_x0000_i1027" alt="" style="width:468pt;height:.05pt;mso-width-percent:0;mso-height-percent:0;mso-width-percent:0;mso-height-percent:0" o:hralign="center" o:hrstd="t" o:hr="t" fillcolor="#a0a0a0" stroked="f"/>
        </w:pict>
      </w:r>
    </w:p>
    <w:p w14:paraId="02DBC0F7" w14:textId="77777777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5. Late Payment Dispute &amp; Removal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(Fix Late Payments on Your Credit Report)</w:t>
      </w:r>
    </w:p>
    <w:p w14:paraId="4386836C" w14:textId="772F8B40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 have </w:t>
      </w:r>
      <w:r w:rsidRPr="008F69B1">
        <w:rPr>
          <w:rStyle w:val="Strong"/>
          <w:rFonts w:ascii="Aptos" w:hAnsi="Aptos"/>
          <w:color w:val="1F497D" w:themeColor="text2"/>
        </w:rPr>
        <w:t>incorrect or negotiable late payments</w:t>
      </w:r>
      <w:r w:rsidRPr="008F69B1">
        <w:rPr>
          <w:rFonts w:ascii="Aptos" w:hAnsi="Aptos"/>
          <w:color w:val="1F497D" w:themeColor="text2"/>
        </w:rPr>
        <w:t>.</w:t>
      </w:r>
    </w:p>
    <w:p w14:paraId="1A6C9FD9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543CFCF5" w14:textId="61517EAB" w:rsidR="00B5373D" w:rsidRPr="008F69B1" w:rsidRDefault="00B5373D" w:rsidP="00DA0537">
      <w:pPr>
        <w:pStyle w:val="NormalWeb"/>
        <w:ind w:left="720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A0537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a late payment is incorrect, send a Late Payment Dispute Letter.</w:t>
      </w:r>
      <w:r w:rsidRPr="008F69B1">
        <w:rPr>
          <w:rFonts w:ascii="Aptos" w:hAnsi="Aptos"/>
          <w:color w:val="1F497D" w:themeColor="text2"/>
        </w:rPr>
        <w:t xml:space="preserve"> Credit bureaus must verify or remove it.</w:t>
      </w:r>
      <w:r w:rsidRPr="008F69B1">
        <w:rPr>
          <w:rFonts w:ascii="Aptos" w:hAnsi="Aptos"/>
          <w:color w:val="1F497D" w:themeColor="text2"/>
        </w:rPr>
        <w:br/>
        <w:t>2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A0537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 late payment was an honest mistake, send a Goodwill Late Payment Removal Letter.</w:t>
      </w:r>
      <w:r w:rsidRPr="008F69B1">
        <w:rPr>
          <w:rFonts w:ascii="Aptos" w:hAnsi="Aptos"/>
          <w:color w:val="1F497D" w:themeColor="text2"/>
        </w:rPr>
        <w:t xml:space="preserve"> Some lenders will erase it as a courtesy.</w:t>
      </w:r>
      <w:r w:rsidRPr="008F69B1">
        <w:rPr>
          <w:rFonts w:ascii="Aptos" w:hAnsi="Aptos"/>
          <w:color w:val="1F497D" w:themeColor="text2"/>
        </w:rPr>
        <w:br/>
        <w:t>3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A0537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you’re willing to pay in exchange for late removal, send a Negotiation Letter.</w:t>
      </w:r>
      <w:r w:rsidRPr="008F69B1">
        <w:rPr>
          <w:rFonts w:ascii="Aptos" w:hAnsi="Aptos"/>
          <w:color w:val="1F497D" w:themeColor="text2"/>
        </w:rPr>
        <w:t xml:space="preserve"> Get it in writing first!</w:t>
      </w:r>
    </w:p>
    <w:p w14:paraId="42C11487" w14:textId="11D072A6" w:rsidR="00B5373D" w:rsidRPr="008F69B1" w:rsidRDefault="00B5373D" w:rsidP="00B5373D">
      <w:pPr>
        <w:rPr>
          <w:rFonts w:ascii="Aptos" w:hAnsi="Aptos"/>
          <w:color w:val="1F497D" w:themeColor="text2"/>
        </w:rPr>
      </w:pPr>
    </w:p>
    <w:p w14:paraId="7E002A96" w14:textId="77777777" w:rsidR="008451A8" w:rsidRDefault="008451A8" w:rsidP="00B5373D">
      <w:pPr>
        <w:pStyle w:val="Heading2"/>
        <w:rPr>
          <w:rStyle w:val="Strong"/>
          <w:rFonts w:ascii="Aptos" w:hAnsi="Aptos"/>
          <w:b/>
          <w:bCs/>
          <w:color w:val="1F497D" w:themeColor="text2"/>
        </w:rPr>
      </w:pPr>
    </w:p>
    <w:p w14:paraId="043D4A80" w14:textId="04CB1563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6. Bankruptcy-Related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(Dispute or Remove Bankruptcies Faster)</w:t>
      </w:r>
    </w:p>
    <w:p w14:paraId="3E5FC09B" w14:textId="2C717730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a </w:t>
      </w:r>
      <w:r w:rsidRPr="008F69B1">
        <w:rPr>
          <w:rStyle w:val="Strong"/>
          <w:rFonts w:ascii="Aptos" w:hAnsi="Aptos"/>
          <w:color w:val="1F497D" w:themeColor="text2"/>
        </w:rPr>
        <w:t>bankruptcy is incorrect</w:t>
      </w:r>
      <w:r w:rsidRPr="008F69B1">
        <w:rPr>
          <w:rFonts w:ascii="Aptos" w:hAnsi="Aptos"/>
          <w:color w:val="1F497D" w:themeColor="text2"/>
        </w:rPr>
        <w:t xml:space="preserve"> or you want to </w:t>
      </w:r>
      <w:r w:rsidRPr="008F69B1">
        <w:rPr>
          <w:rStyle w:val="Strong"/>
          <w:rFonts w:ascii="Aptos" w:hAnsi="Aptos"/>
          <w:color w:val="1F497D" w:themeColor="text2"/>
        </w:rPr>
        <w:t>request early removal</w:t>
      </w:r>
      <w:r w:rsidRPr="008F69B1">
        <w:rPr>
          <w:rFonts w:ascii="Aptos" w:hAnsi="Aptos"/>
          <w:color w:val="1F497D" w:themeColor="text2"/>
        </w:rPr>
        <w:t>.</w:t>
      </w:r>
    </w:p>
    <w:p w14:paraId="7A6CC54F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39DA6115" w14:textId="6F218DE5" w:rsidR="00B5373D" w:rsidRPr="008F69B1" w:rsidRDefault="00B5373D" w:rsidP="00DA0537">
      <w:pPr>
        <w:pStyle w:val="NormalWeb"/>
        <w:ind w:left="720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A0537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the bankruptcy info is incorrect, send a Bankruptcy Dispute Letter.</w:t>
      </w:r>
      <w:r w:rsidRPr="008F69B1">
        <w:rPr>
          <w:rFonts w:ascii="Aptos" w:hAnsi="Aptos"/>
          <w:color w:val="1F497D" w:themeColor="text2"/>
        </w:rPr>
        <w:t xml:space="preserve"> Credit bureaus must prove accuracy or remove it.</w:t>
      </w:r>
      <w:r w:rsidRPr="008F69B1">
        <w:rPr>
          <w:rFonts w:ascii="Aptos" w:hAnsi="Aptos"/>
          <w:color w:val="1F497D" w:themeColor="text2"/>
        </w:rPr>
        <w:br/>
      </w:r>
      <w:r w:rsidR="00DA0537">
        <w:rPr>
          <w:rFonts w:ascii="Aptos" w:hAnsi="Aptos"/>
          <w:color w:val="1F497D" w:themeColor="text2"/>
        </w:rPr>
        <w:t>2.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Strong"/>
          <w:rFonts w:ascii="Aptos" w:hAnsi="Aptos"/>
          <w:color w:val="1F497D" w:themeColor="text2"/>
        </w:rPr>
        <w:t>If the bankruptcy is old, send an Early Removal Request Letter.</w:t>
      </w:r>
      <w:r w:rsidRPr="008F69B1">
        <w:rPr>
          <w:rFonts w:ascii="Aptos" w:hAnsi="Aptos"/>
          <w:color w:val="1F497D" w:themeColor="text2"/>
        </w:rPr>
        <w:t xml:space="preserve"> Some lenders may approve an early deletion.</w:t>
      </w:r>
    </w:p>
    <w:p w14:paraId="09CB465D" w14:textId="77777777" w:rsidR="00B5373D" w:rsidRPr="008F69B1" w:rsidRDefault="00A867BC" w:rsidP="00B5373D">
      <w:pPr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</w:r>
      <w:r w:rsidR="00A867BC">
        <w:rPr>
          <w:rFonts w:ascii="Aptos" w:hAnsi="Aptos"/>
          <w:noProof/>
          <w:color w:val="1F497D" w:themeColor="text2"/>
        </w:rPr>
        <w:pict w14:anchorId="0E6485FD">
          <v:rect id="_x0000_i1028" alt="" style="width:468pt;height:.05pt;mso-width-percent:0;mso-height-percent:0;mso-width-percent:0;mso-height-percent:0" o:hralign="center" o:hrstd="t" o:hr="t" fillcolor="#a0a0a0" stroked="f"/>
        </w:pict>
      </w:r>
    </w:p>
    <w:p w14:paraId="56570832" w14:textId="77777777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7. Re-Aging &amp; Credit Rebuilding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(Rebuild Credit &amp; Improve Your Standing)</w:t>
      </w:r>
    </w:p>
    <w:p w14:paraId="63E238A9" w14:textId="5E26A123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 need a </w:t>
      </w:r>
      <w:r w:rsidRPr="008F69B1">
        <w:rPr>
          <w:rStyle w:val="Strong"/>
          <w:rFonts w:ascii="Aptos" w:hAnsi="Aptos"/>
          <w:color w:val="1F497D" w:themeColor="text2"/>
        </w:rPr>
        <w:t>new payment plan, higher credit limits, or to piggyback on good credit</w:t>
      </w:r>
      <w:r w:rsidRPr="008F69B1">
        <w:rPr>
          <w:rFonts w:ascii="Aptos" w:hAnsi="Aptos"/>
          <w:color w:val="1F497D" w:themeColor="text2"/>
        </w:rPr>
        <w:t>.</w:t>
      </w:r>
    </w:p>
    <w:p w14:paraId="78A484B5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5A84015F" w14:textId="3B9714C9" w:rsidR="00B5373D" w:rsidRPr="008F69B1" w:rsidRDefault="00B5373D" w:rsidP="00A34615">
      <w:pPr>
        <w:pStyle w:val="NormalWeb"/>
        <w:ind w:left="720"/>
        <w:rPr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DA0537">
        <w:rPr>
          <w:rFonts w:ascii="Cambria" w:hAnsi="Cambria" w:cs="Apple Color Emoji"/>
          <w:color w:val="1F497D" w:themeColor="text2"/>
        </w:rPr>
        <w:t>.</w:t>
      </w:r>
      <w:r w:rsidR="00A34615">
        <w:rPr>
          <w:rFonts w:ascii="Cambria" w:hAnsi="Cambria" w:cs="Apple Color Emoji"/>
          <w:color w:val="1F497D" w:themeColor="text2"/>
        </w:rPr>
        <w:t xml:space="preserve"> </w:t>
      </w:r>
      <w:r w:rsidRPr="008F69B1">
        <w:rPr>
          <w:rStyle w:val="Strong"/>
          <w:rFonts w:ascii="Aptos" w:hAnsi="Aptos"/>
          <w:color w:val="1F497D" w:themeColor="text2"/>
        </w:rPr>
        <w:t>If you're behind on payments but want to catch up, send a Re-Aging Request Letter.</w:t>
      </w:r>
      <w:r w:rsidRPr="008F69B1">
        <w:rPr>
          <w:rFonts w:ascii="Aptos" w:hAnsi="Aptos"/>
          <w:color w:val="1F497D" w:themeColor="text2"/>
        </w:rPr>
        <w:t xml:space="preserve"> This allows you to </w:t>
      </w:r>
      <w:r w:rsidRPr="008F69B1">
        <w:rPr>
          <w:rStyle w:val="Strong"/>
          <w:rFonts w:ascii="Aptos" w:hAnsi="Aptos"/>
          <w:color w:val="1F497D" w:themeColor="text2"/>
        </w:rPr>
        <w:t>restart</w:t>
      </w:r>
      <w:r w:rsidRPr="008F69B1">
        <w:rPr>
          <w:rFonts w:ascii="Aptos" w:hAnsi="Aptos"/>
          <w:color w:val="1F497D" w:themeColor="text2"/>
        </w:rPr>
        <w:t xml:space="preserve"> a payment plan without negative marks.</w:t>
      </w:r>
      <w:r w:rsidRPr="008F69B1">
        <w:rPr>
          <w:rFonts w:ascii="Aptos" w:hAnsi="Aptos"/>
          <w:color w:val="1F497D" w:themeColor="text2"/>
        </w:rPr>
        <w:br/>
        <w:t>2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A34615">
        <w:rPr>
          <w:rFonts w:ascii="Cambria" w:hAnsi="Cambria" w:cs="Apple Color Emoji"/>
          <w:color w:val="1F497D" w:themeColor="text2"/>
        </w:rPr>
        <w:t xml:space="preserve">. </w:t>
      </w:r>
      <w:r w:rsidR="00A34615" w:rsidRPr="00A34615">
        <w:rPr>
          <w:rFonts w:ascii="Cambria" w:hAnsi="Cambria" w:cs="Apple Color Emoji"/>
          <w:b/>
          <w:bCs/>
          <w:color w:val="1F497D" w:themeColor="text2"/>
        </w:rPr>
        <w:t>I</w:t>
      </w:r>
      <w:r w:rsidRPr="008F69B1">
        <w:rPr>
          <w:rStyle w:val="Strong"/>
          <w:rFonts w:ascii="Aptos" w:hAnsi="Aptos"/>
          <w:color w:val="1F497D" w:themeColor="text2"/>
        </w:rPr>
        <w:t>f you want to improve your credit utilization, send a Credit Limit Increase Request Letter.</w:t>
      </w:r>
      <w:r w:rsidRPr="008F69B1">
        <w:rPr>
          <w:rFonts w:ascii="Aptos" w:hAnsi="Aptos"/>
          <w:color w:val="1F497D" w:themeColor="text2"/>
        </w:rPr>
        <w:t xml:space="preserve"> A higher limit lowers your </w:t>
      </w:r>
      <w:r w:rsidRPr="008F69B1">
        <w:rPr>
          <w:rStyle w:val="Strong"/>
          <w:rFonts w:ascii="Aptos" w:hAnsi="Aptos"/>
          <w:color w:val="1F497D" w:themeColor="text2"/>
        </w:rPr>
        <w:t>credit utilization ratio</w:t>
      </w:r>
      <w:r w:rsidRPr="008F69B1">
        <w:rPr>
          <w:rFonts w:ascii="Aptos" w:hAnsi="Aptos"/>
          <w:color w:val="1F497D" w:themeColor="text2"/>
        </w:rPr>
        <w:t>.</w:t>
      </w:r>
      <w:r w:rsidRPr="008F69B1">
        <w:rPr>
          <w:rFonts w:ascii="Aptos" w:hAnsi="Aptos"/>
          <w:color w:val="1F497D" w:themeColor="text2"/>
        </w:rPr>
        <w:br/>
        <w:t>3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A34615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you want to be added to someone’s good credit, send an Authorized User Request Letter.</w:t>
      </w:r>
      <w:r w:rsidRPr="008F69B1">
        <w:rPr>
          <w:rFonts w:ascii="Aptos" w:hAnsi="Aptos"/>
          <w:color w:val="1F497D" w:themeColor="text2"/>
        </w:rPr>
        <w:t xml:space="preserve"> Being an </w:t>
      </w:r>
      <w:r w:rsidRPr="008F69B1">
        <w:rPr>
          <w:rStyle w:val="Strong"/>
          <w:rFonts w:ascii="Aptos" w:hAnsi="Aptos"/>
          <w:color w:val="1F497D" w:themeColor="text2"/>
        </w:rPr>
        <w:t>authorized user</w:t>
      </w:r>
      <w:r w:rsidRPr="008F69B1">
        <w:rPr>
          <w:rFonts w:ascii="Aptos" w:hAnsi="Aptos"/>
          <w:color w:val="1F497D" w:themeColor="text2"/>
        </w:rPr>
        <w:t xml:space="preserve"> on a responsible person’s account can boost your score.</w:t>
      </w:r>
    </w:p>
    <w:p w14:paraId="15358FD4" w14:textId="77777777" w:rsidR="00B5373D" w:rsidRPr="008F69B1" w:rsidRDefault="00A867BC" w:rsidP="00B5373D">
      <w:pPr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</w:r>
      <w:r w:rsidR="00A867BC">
        <w:rPr>
          <w:rFonts w:ascii="Aptos" w:hAnsi="Aptos"/>
          <w:noProof/>
          <w:color w:val="1F497D" w:themeColor="text2"/>
        </w:rPr>
        <w:pict w14:anchorId="4174FF2C">
          <v:rect id="_x0000_i1029" alt="" style="width:468pt;height:.05pt;mso-width-percent:0;mso-height-percent:0;mso-width-percent:0;mso-height-percent:0" o:hralign="center" o:hrstd="t" o:hr="t" fillcolor="#a0a0a0" stroked="f"/>
        </w:pict>
      </w:r>
    </w:p>
    <w:p w14:paraId="42DB6439" w14:textId="77777777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8. Student Loan &amp; Medical Debt Dispute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(Fix Student Loan &amp; Medical Debt Errors)</w:t>
      </w:r>
    </w:p>
    <w:p w14:paraId="75A0BEFD" w14:textId="30C6B6A3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you have </w:t>
      </w:r>
      <w:r w:rsidRPr="008F69B1">
        <w:rPr>
          <w:rStyle w:val="Strong"/>
          <w:rFonts w:ascii="Aptos" w:hAnsi="Aptos"/>
          <w:color w:val="1F497D" w:themeColor="text2"/>
        </w:rPr>
        <w:t>late student loan payments or incorrect medical collections</w:t>
      </w:r>
      <w:r w:rsidRPr="008F69B1">
        <w:rPr>
          <w:rFonts w:ascii="Aptos" w:hAnsi="Aptos"/>
          <w:color w:val="1F497D" w:themeColor="text2"/>
        </w:rPr>
        <w:t>.</w:t>
      </w:r>
    </w:p>
    <w:p w14:paraId="32CBD969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51606164" w14:textId="78DA7163" w:rsidR="00B5373D" w:rsidRPr="008F69B1" w:rsidRDefault="00391E08" w:rsidP="00391E08">
      <w:pPr>
        <w:pStyle w:val="NormalWeb"/>
        <w:ind w:left="1080"/>
        <w:rPr>
          <w:rFonts w:ascii="Aptos" w:hAnsi="Aptos"/>
          <w:color w:val="1F497D" w:themeColor="text2"/>
        </w:rPr>
      </w:pPr>
      <w:r w:rsidRPr="00391E08">
        <w:rPr>
          <w:rStyle w:val="Strong"/>
          <w:rFonts w:ascii="Aptos" w:hAnsi="Aptos"/>
          <w:b w:val="0"/>
          <w:bCs w:val="0"/>
          <w:color w:val="1F497D" w:themeColor="text2"/>
        </w:rPr>
        <w:t>1</w:t>
      </w:r>
      <w:r>
        <w:rPr>
          <w:rStyle w:val="Strong"/>
          <w:rFonts w:ascii="Aptos" w:hAnsi="Aptos"/>
          <w:color w:val="1F497D" w:themeColor="text2"/>
        </w:rPr>
        <w:t xml:space="preserve">. </w:t>
      </w:r>
      <w:r w:rsidR="00B5373D" w:rsidRPr="008F69B1">
        <w:rPr>
          <w:rStyle w:val="Strong"/>
          <w:rFonts w:ascii="Aptos" w:hAnsi="Aptos"/>
          <w:color w:val="1F497D" w:themeColor="text2"/>
        </w:rPr>
        <w:t>If your student loan servicer reported a late payment, send a Student Loan Late Payment Removal Letter.</w:t>
      </w:r>
      <w:r w:rsidR="00B5373D" w:rsidRPr="008F69B1">
        <w:rPr>
          <w:rFonts w:ascii="Aptos" w:hAnsi="Aptos"/>
          <w:color w:val="1F497D" w:themeColor="text2"/>
        </w:rPr>
        <w:br/>
        <w:t>2</w:t>
      </w:r>
      <w:r w:rsidR="00B5373D" w:rsidRPr="008F69B1">
        <w:rPr>
          <w:rFonts w:ascii="Apple Color Emoji" w:hAnsi="Apple Color Emoji" w:cs="Apple Color Emoji"/>
          <w:color w:val="1F497D" w:themeColor="text2"/>
        </w:rPr>
        <w:t>️</w:t>
      </w:r>
      <w:r w:rsidR="004270A5">
        <w:rPr>
          <w:rFonts w:ascii="Cambria" w:hAnsi="Cambria" w:cs="Apple Color Emoji"/>
          <w:color w:val="1F497D" w:themeColor="text2"/>
        </w:rPr>
        <w:t xml:space="preserve">. </w:t>
      </w:r>
      <w:r w:rsidR="004270A5" w:rsidRPr="004270A5">
        <w:rPr>
          <w:rFonts w:ascii="Cambria" w:hAnsi="Cambria" w:cs="Apple Color Emoji"/>
          <w:b/>
          <w:bCs/>
          <w:color w:val="1F497D" w:themeColor="text2"/>
        </w:rPr>
        <w:t>I</w:t>
      </w:r>
      <w:r w:rsidR="00B5373D" w:rsidRPr="008F69B1">
        <w:rPr>
          <w:rStyle w:val="Strong"/>
          <w:rFonts w:ascii="Aptos" w:hAnsi="Aptos"/>
          <w:color w:val="1F497D" w:themeColor="text2"/>
        </w:rPr>
        <w:t>f a medical debt is incorrect, send a Medical Debt Validation Letter.</w:t>
      </w:r>
    </w:p>
    <w:p w14:paraId="798527C5" w14:textId="676EC276" w:rsidR="00B5373D" w:rsidRPr="008F69B1" w:rsidRDefault="00B5373D" w:rsidP="00B5373D">
      <w:pPr>
        <w:rPr>
          <w:rFonts w:ascii="Aptos" w:hAnsi="Aptos"/>
          <w:color w:val="1F497D" w:themeColor="text2"/>
        </w:rPr>
      </w:pPr>
    </w:p>
    <w:p w14:paraId="4A69DD0D" w14:textId="77777777" w:rsidR="00CF2D94" w:rsidRDefault="00CF2D94" w:rsidP="00B5373D">
      <w:pPr>
        <w:pStyle w:val="Heading2"/>
        <w:rPr>
          <w:rStyle w:val="Strong"/>
          <w:rFonts w:ascii="Aptos" w:hAnsi="Aptos"/>
          <w:b/>
          <w:bCs/>
          <w:color w:val="1F497D" w:themeColor="text2"/>
        </w:rPr>
      </w:pPr>
    </w:p>
    <w:p w14:paraId="0453A6BB" w14:textId="5259644E" w:rsidR="00B5373D" w:rsidRPr="008F69B1" w:rsidRDefault="00B5373D" w:rsidP="00B5373D">
      <w:pPr>
        <w:pStyle w:val="Heading2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b/>
          <w:bCs/>
          <w:color w:val="1F497D" w:themeColor="text2"/>
        </w:rPr>
        <w:t>9. Consumer Rights Enforcement Letters</w:t>
      </w:r>
      <w:r w:rsidRPr="008F69B1">
        <w:rPr>
          <w:rFonts w:ascii="Aptos" w:hAnsi="Aptos"/>
          <w:color w:val="1F497D" w:themeColor="text2"/>
        </w:rPr>
        <w:t xml:space="preserve"> </w:t>
      </w:r>
      <w:r w:rsidRPr="008F69B1">
        <w:rPr>
          <w:rStyle w:val="Emphasis"/>
          <w:rFonts w:ascii="Aptos" w:hAnsi="Aptos"/>
          <w:color w:val="1F497D" w:themeColor="text2"/>
        </w:rPr>
        <w:t>(Hold Companies Accountable for Violating Your Rights)</w:t>
      </w:r>
    </w:p>
    <w:p w14:paraId="183018A5" w14:textId="1A6E02D9" w:rsidR="00B5373D" w:rsidRPr="008F69B1" w:rsidRDefault="00B5373D" w:rsidP="00B5373D">
      <w:pPr>
        <w:pStyle w:val="NormalWeb"/>
        <w:rPr>
          <w:rFonts w:ascii="Aptos" w:hAnsi="Aptos"/>
          <w:color w:val="1F497D" w:themeColor="text2"/>
        </w:rPr>
      </w:pPr>
      <w:r w:rsidRPr="008F69B1">
        <w:rPr>
          <w:rStyle w:val="Strong"/>
          <w:rFonts w:ascii="Aptos" w:hAnsi="Aptos"/>
          <w:color w:val="1F497D" w:themeColor="text2"/>
        </w:rPr>
        <w:t>When to Use These:</w:t>
      </w:r>
      <w:r w:rsidRPr="008F69B1">
        <w:rPr>
          <w:rFonts w:ascii="Aptos" w:hAnsi="Aptos"/>
          <w:color w:val="1F497D" w:themeColor="text2"/>
        </w:rPr>
        <w:t xml:space="preserve"> If credit bureaus or collectors are </w:t>
      </w:r>
      <w:r w:rsidRPr="008F69B1">
        <w:rPr>
          <w:rStyle w:val="Strong"/>
          <w:rFonts w:ascii="Aptos" w:hAnsi="Aptos"/>
          <w:color w:val="1F497D" w:themeColor="text2"/>
        </w:rPr>
        <w:t>breaking the law</w:t>
      </w:r>
      <w:r w:rsidRPr="008F69B1">
        <w:rPr>
          <w:rFonts w:ascii="Aptos" w:hAnsi="Aptos"/>
          <w:color w:val="1F497D" w:themeColor="text2"/>
        </w:rPr>
        <w:t>.</w:t>
      </w:r>
    </w:p>
    <w:p w14:paraId="082E3B13" w14:textId="77777777" w:rsidR="00B5373D" w:rsidRPr="008F69B1" w:rsidRDefault="00B5373D" w:rsidP="00B5373D">
      <w:pPr>
        <w:pStyle w:val="Heading3"/>
        <w:rPr>
          <w:rFonts w:ascii="Aptos" w:hAnsi="Aptos"/>
          <w:color w:val="1F497D" w:themeColor="text2"/>
          <w:sz w:val="24"/>
          <w:szCs w:val="24"/>
        </w:rPr>
      </w:pPr>
      <w:r w:rsidRPr="008F69B1">
        <w:rPr>
          <w:rStyle w:val="Strong"/>
          <w:rFonts w:ascii="Aptos" w:hAnsi="Aptos"/>
          <w:b/>
          <w:bCs/>
          <w:color w:val="1F497D" w:themeColor="text2"/>
          <w:sz w:val="24"/>
          <w:szCs w:val="24"/>
        </w:rPr>
        <w:t>Steps to Follow:</w:t>
      </w:r>
    </w:p>
    <w:p w14:paraId="709D062A" w14:textId="1B0030F4" w:rsidR="00B5373D" w:rsidRDefault="00B5373D" w:rsidP="009E1AAF">
      <w:pPr>
        <w:pStyle w:val="NormalWeb"/>
        <w:ind w:left="720"/>
        <w:rPr>
          <w:rStyle w:val="Strong"/>
          <w:rFonts w:ascii="Aptos" w:hAnsi="Aptos"/>
          <w:color w:val="1F497D" w:themeColor="text2"/>
        </w:rPr>
      </w:pPr>
      <w:r w:rsidRPr="008F69B1">
        <w:rPr>
          <w:rFonts w:ascii="Aptos" w:hAnsi="Aptos"/>
          <w:color w:val="1F497D" w:themeColor="text2"/>
        </w:rPr>
        <w:t>1</w:t>
      </w:r>
      <w:r w:rsidR="009E1AAF" w:rsidRPr="008F69B1">
        <w:rPr>
          <w:rFonts w:ascii="Apple Color Emoji" w:hAnsi="Apple Color Emoji" w:cs="Apple Color Emoji"/>
          <w:color w:val="1F497D" w:themeColor="text2"/>
        </w:rPr>
        <w:t>️</w:t>
      </w:r>
      <w:r w:rsidR="009E1AAF">
        <w:rPr>
          <w:rFonts w:ascii="Cambria" w:hAnsi="Cambria" w:cs="Apple Color Emoji"/>
          <w:color w:val="1F497D" w:themeColor="text2"/>
        </w:rPr>
        <w:t>.</w:t>
      </w:r>
      <w:r w:rsidR="009E1AAF" w:rsidRPr="009E1AAF">
        <w:rPr>
          <w:rFonts w:ascii="Cambria" w:hAnsi="Cambria" w:cs="Apple Color Emoji"/>
          <w:b/>
          <w:bCs/>
          <w:color w:val="1F497D" w:themeColor="text2"/>
        </w:rPr>
        <w:t xml:space="preserve"> If</w:t>
      </w:r>
      <w:r w:rsidRPr="008F69B1">
        <w:rPr>
          <w:rStyle w:val="Strong"/>
          <w:rFonts w:ascii="Aptos" w:hAnsi="Aptos"/>
          <w:color w:val="1F497D" w:themeColor="text2"/>
        </w:rPr>
        <w:t xml:space="preserve"> a credit bureau violates the law, send an FCRA Violation Letter.</w:t>
      </w:r>
      <w:r w:rsidRPr="008F69B1">
        <w:rPr>
          <w:rFonts w:ascii="Aptos" w:hAnsi="Aptos"/>
          <w:color w:val="1F497D" w:themeColor="text2"/>
        </w:rPr>
        <w:br/>
        <w:t>2</w:t>
      </w:r>
      <w:r w:rsidRPr="008F69B1">
        <w:rPr>
          <w:rFonts w:ascii="Apple Color Emoji" w:hAnsi="Apple Color Emoji" w:cs="Apple Color Emoji"/>
          <w:color w:val="1F497D" w:themeColor="text2"/>
        </w:rPr>
        <w:t>️</w:t>
      </w:r>
      <w:r w:rsidR="009E1AAF">
        <w:rPr>
          <w:rFonts w:ascii="Cambria" w:hAnsi="Cambria" w:cs="Apple Color Emoji"/>
          <w:color w:val="1F497D" w:themeColor="text2"/>
        </w:rPr>
        <w:t xml:space="preserve">. </w:t>
      </w:r>
      <w:r w:rsidRPr="008F69B1">
        <w:rPr>
          <w:rStyle w:val="Strong"/>
          <w:rFonts w:ascii="Aptos" w:hAnsi="Aptos"/>
          <w:color w:val="1F497D" w:themeColor="text2"/>
        </w:rPr>
        <w:t>If a debt collector is harassing you, send an FDCPA Violation Letter.</w:t>
      </w:r>
    </w:p>
    <w:p w14:paraId="3B11F837" w14:textId="77777777" w:rsidR="008451A8" w:rsidRDefault="008451A8" w:rsidP="00B5373D">
      <w:pPr>
        <w:pStyle w:val="NormalWeb"/>
        <w:rPr>
          <w:rStyle w:val="Strong"/>
          <w:rFonts w:ascii="Aptos" w:hAnsi="Aptos"/>
          <w:color w:val="1F497D" w:themeColor="text2"/>
        </w:rPr>
      </w:pPr>
    </w:p>
    <w:p w14:paraId="784D6B50" w14:textId="77777777" w:rsidR="008451A8" w:rsidRPr="008F69B1" w:rsidRDefault="008451A8" w:rsidP="00B5373D">
      <w:pPr>
        <w:pStyle w:val="NormalWeb"/>
        <w:rPr>
          <w:rFonts w:ascii="Aptos" w:hAnsi="Aptos"/>
          <w:color w:val="1F497D" w:themeColor="text2"/>
        </w:rPr>
      </w:pPr>
    </w:p>
    <w:p w14:paraId="1ABB46FE" w14:textId="75F43090" w:rsidR="00704DF9" w:rsidRPr="008F69B1" w:rsidRDefault="00D447F3" w:rsidP="008F69B1">
      <w:pPr>
        <w:jc w:val="center"/>
        <w:rPr>
          <w:rFonts w:ascii="Aptos" w:hAnsi="Aptos"/>
          <w:color w:val="1F497D" w:themeColor="text2"/>
        </w:rPr>
      </w:pPr>
      <w:r>
        <w:rPr>
          <w:rFonts w:ascii="Aptos" w:hAnsi="Aptos"/>
          <w:noProof/>
          <w:color w:val="1F497D" w:themeColor="text2"/>
        </w:rPr>
        <w:drawing>
          <wp:inline distT="0" distB="0" distL="0" distR="0" wp14:anchorId="33F7FFA5" wp14:editId="3F22A295">
            <wp:extent cx="5486400" cy="3086100"/>
            <wp:effectExtent l="0" t="0" r="0" b="0"/>
            <wp:docPr id="1594767480" name="Picture 1" descr="A logo for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767480" name="Picture 1" descr="A logo for a company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4DF9" w:rsidRPr="008F69B1" w:rsidSect="00B45D6C">
      <w:headerReference w:type="default" r:id="rId12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7B0F43" w14:textId="77777777" w:rsidR="00A34939" w:rsidRDefault="00A34939" w:rsidP="00A34939">
      <w:pPr>
        <w:spacing w:after="0" w:line="240" w:lineRule="auto"/>
      </w:pPr>
      <w:r>
        <w:separator/>
      </w:r>
    </w:p>
  </w:endnote>
  <w:endnote w:type="continuationSeparator" w:id="0">
    <w:p w14:paraId="7F7D04AA" w14:textId="77777777" w:rsidR="00A34939" w:rsidRDefault="00A34939" w:rsidP="00A349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3E60A4" w14:textId="77777777" w:rsidR="00A34939" w:rsidRDefault="00A34939" w:rsidP="00A34939">
      <w:pPr>
        <w:spacing w:after="0" w:line="240" w:lineRule="auto"/>
      </w:pPr>
      <w:r>
        <w:separator/>
      </w:r>
    </w:p>
  </w:footnote>
  <w:footnote w:type="continuationSeparator" w:id="0">
    <w:p w14:paraId="63144C20" w14:textId="77777777" w:rsidR="00A34939" w:rsidRDefault="00A34939" w:rsidP="00A349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A083F4" w14:textId="0A08D87E" w:rsidR="00A34939" w:rsidRDefault="00A34939">
    <w:pPr>
      <w:pStyle w:val="Header"/>
    </w:pPr>
    <w:r>
      <w:rPr>
        <w:noProof/>
      </w:rPr>
      <w:drawing>
        <wp:inline distT="0" distB="0" distL="0" distR="0" wp14:anchorId="10660B9B" wp14:editId="1855E5EC">
          <wp:extent cx="1158844" cy="651849"/>
          <wp:effectExtent l="0" t="0" r="0" b="0"/>
          <wp:docPr id="1283109765" name="Picture 3" descr="A logo for a company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3109765" name="Picture 3" descr="A logo for a company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31755" cy="6928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8D75E2E"/>
    <w:multiLevelType w:val="hybridMultilevel"/>
    <w:tmpl w:val="EABE40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964C1E"/>
    <w:multiLevelType w:val="hybridMultilevel"/>
    <w:tmpl w:val="F18AC858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0856BCF"/>
    <w:multiLevelType w:val="hybridMultilevel"/>
    <w:tmpl w:val="AE0478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995E82"/>
    <w:multiLevelType w:val="hybridMultilevel"/>
    <w:tmpl w:val="E34095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9340AFF"/>
    <w:multiLevelType w:val="hybridMultilevel"/>
    <w:tmpl w:val="8EA83DBC"/>
    <w:lvl w:ilvl="0" w:tplc="B10A54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221A17"/>
    <w:multiLevelType w:val="hybridMultilevel"/>
    <w:tmpl w:val="1ECA7EB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FE46CC"/>
    <w:multiLevelType w:val="hybridMultilevel"/>
    <w:tmpl w:val="921A815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7B0A04"/>
    <w:multiLevelType w:val="hybridMultilevel"/>
    <w:tmpl w:val="E8F46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1B6F5E"/>
    <w:multiLevelType w:val="hybridMultilevel"/>
    <w:tmpl w:val="74A2CD4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633DA1"/>
    <w:multiLevelType w:val="hybridMultilevel"/>
    <w:tmpl w:val="FD321E0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036489"/>
    <w:multiLevelType w:val="hybridMultilevel"/>
    <w:tmpl w:val="611CE8A6"/>
    <w:lvl w:ilvl="0" w:tplc="761466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B91188D"/>
    <w:multiLevelType w:val="multilevel"/>
    <w:tmpl w:val="FEFED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B963AA4"/>
    <w:multiLevelType w:val="hybridMultilevel"/>
    <w:tmpl w:val="DF10ECE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6C5842"/>
    <w:multiLevelType w:val="hybridMultilevel"/>
    <w:tmpl w:val="336AFB3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334D7E"/>
    <w:multiLevelType w:val="hybridMultilevel"/>
    <w:tmpl w:val="2DDCB1C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559327">
    <w:abstractNumId w:val="8"/>
  </w:num>
  <w:num w:numId="2" w16cid:durableId="128061238">
    <w:abstractNumId w:val="6"/>
  </w:num>
  <w:num w:numId="3" w16cid:durableId="1982030772">
    <w:abstractNumId w:val="5"/>
  </w:num>
  <w:num w:numId="4" w16cid:durableId="1945191928">
    <w:abstractNumId w:val="4"/>
  </w:num>
  <w:num w:numId="5" w16cid:durableId="230970876">
    <w:abstractNumId w:val="7"/>
  </w:num>
  <w:num w:numId="6" w16cid:durableId="1722554127">
    <w:abstractNumId w:val="3"/>
  </w:num>
  <w:num w:numId="7" w16cid:durableId="106199748">
    <w:abstractNumId w:val="2"/>
  </w:num>
  <w:num w:numId="8" w16cid:durableId="1457721891">
    <w:abstractNumId w:val="1"/>
  </w:num>
  <w:num w:numId="9" w16cid:durableId="802500899">
    <w:abstractNumId w:val="0"/>
  </w:num>
  <w:num w:numId="10" w16cid:durableId="693463160">
    <w:abstractNumId w:val="20"/>
  </w:num>
  <w:num w:numId="11" w16cid:durableId="1825702674">
    <w:abstractNumId w:val="16"/>
  </w:num>
  <w:num w:numId="12" w16cid:durableId="597565359">
    <w:abstractNumId w:val="14"/>
  </w:num>
  <w:num w:numId="13" w16cid:durableId="544828979">
    <w:abstractNumId w:val="21"/>
  </w:num>
  <w:num w:numId="14" w16cid:durableId="1414356640">
    <w:abstractNumId w:val="13"/>
  </w:num>
  <w:num w:numId="15" w16cid:durableId="489059933">
    <w:abstractNumId w:val="15"/>
  </w:num>
  <w:num w:numId="16" w16cid:durableId="13651899">
    <w:abstractNumId w:val="22"/>
  </w:num>
  <w:num w:numId="17" w16cid:durableId="1797066176">
    <w:abstractNumId w:val="17"/>
  </w:num>
  <w:num w:numId="18" w16cid:durableId="1724870269">
    <w:abstractNumId w:val="23"/>
  </w:num>
  <w:num w:numId="19" w16cid:durableId="242881675">
    <w:abstractNumId w:val="11"/>
  </w:num>
  <w:num w:numId="20" w16cid:durableId="611283714">
    <w:abstractNumId w:val="9"/>
  </w:num>
  <w:num w:numId="21" w16cid:durableId="1091395143">
    <w:abstractNumId w:val="12"/>
  </w:num>
  <w:num w:numId="22" w16cid:durableId="1481312187">
    <w:abstractNumId w:val="19"/>
  </w:num>
  <w:num w:numId="23" w16cid:durableId="1461001170">
    <w:abstractNumId w:val="10"/>
  </w:num>
  <w:num w:numId="24" w16cid:durableId="8515721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076F9D"/>
    <w:rsid w:val="0015074B"/>
    <w:rsid w:val="001A1468"/>
    <w:rsid w:val="001B759E"/>
    <w:rsid w:val="00222EFE"/>
    <w:rsid w:val="00292462"/>
    <w:rsid w:val="0029639D"/>
    <w:rsid w:val="002C2F00"/>
    <w:rsid w:val="002C6FB0"/>
    <w:rsid w:val="00326F90"/>
    <w:rsid w:val="00375C31"/>
    <w:rsid w:val="0038678C"/>
    <w:rsid w:val="00391E08"/>
    <w:rsid w:val="004012CB"/>
    <w:rsid w:val="004270A5"/>
    <w:rsid w:val="00496E13"/>
    <w:rsid w:val="00574684"/>
    <w:rsid w:val="00640023"/>
    <w:rsid w:val="006E2614"/>
    <w:rsid w:val="00704DF9"/>
    <w:rsid w:val="007159AA"/>
    <w:rsid w:val="007A7E54"/>
    <w:rsid w:val="008060F1"/>
    <w:rsid w:val="008451A8"/>
    <w:rsid w:val="008F69B1"/>
    <w:rsid w:val="009417ED"/>
    <w:rsid w:val="009E1AAF"/>
    <w:rsid w:val="00A34615"/>
    <w:rsid w:val="00A34939"/>
    <w:rsid w:val="00A867BC"/>
    <w:rsid w:val="00AA1D8D"/>
    <w:rsid w:val="00B45D6C"/>
    <w:rsid w:val="00B47730"/>
    <w:rsid w:val="00B5373D"/>
    <w:rsid w:val="00C84AC4"/>
    <w:rsid w:val="00CB0664"/>
    <w:rsid w:val="00CC1EC5"/>
    <w:rsid w:val="00CC5C67"/>
    <w:rsid w:val="00CF2D94"/>
    <w:rsid w:val="00D31918"/>
    <w:rsid w:val="00D447F3"/>
    <w:rsid w:val="00DA0537"/>
    <w:rsid w:val="00DD3E93"/>
    <w:rsid w:val="00DE0CF4"/>
    <w:rsid w:val="00FC381D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  <w14:docId w14:val="24062061"/>
  <w14:defaultImageDpi w14:val="300"/>
  <w15:docId w15:val="{E85247D7-9691-5F4B-9AF8-958323658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NormalWeb">
    <w:name w:val="Normal (Web)"/>
    <w:basedOn w:val="Normal"/>
    <w:uiPriority w:val="99"/>
    <w:semiHidden/>
    <w:unhideWhenUsed/>
    <w:rsid w:val="007159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7159A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76F9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3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nnualcreditreport.com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hyperlink" Target="http://smartcredit.com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5</Pages>
  <Words>1030</Words>
  <Characters>5871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6888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Mariano from Wisdomclicks</cp:lastModifiedBy>
  <cp:revision>38</cp:revision>
  <dcterms:created xsi:type="dcterms:W3CDTF">2013-12-23T23:15:00Z</dcterms:created>
  <dcterms:modified xsi:type="dcterms:W3CDTF">2025-03-10T19:18:00Z</dcterms:modified>
  <cp:category/>
</cp:coreProperties>
</file>